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8C200" w14:textId="77777777" w:rsidR="006A215A" w:rsidRPr="00890864" w:rsidRDefault="00000000">
      <w:pPr>
        <w:jc w:val="center"/>
        <w:rPr>
          <w:rFonts w:ascii="Times New Roman" w:hAnsi="Times New Roman" w:cs="Times New Roman"/>
          <w:bCs/>
        </w:rPr>
      </w:pPr>
      <w:r w:rsidRPr="00890864">
        <w:rPr>
          <w:rFonts w:ascii="Times New Roman" w:hAnsi="Times New Roman" w:cs="Times New Roman"/>
          <w:bCs/>
          <w:sz w:val="32"/>
        </w:rPr>
        <w:t>ЗВІТ</w:t>
      </w:r>
      <w:r w:rsidRPr="00890864">
        <w:rPr>
          <w:rFonts w:ascii="Times New Roman" w:hAnsi="Times New Roman" w:cs="Times New Roman"/>
          <w:bCs/>
          <w:sz w:val="32"/>
        </w:rPr>
        <w:br/>
        <w:t>з навчальної практики «ІТ-ФІНАНСИ»</w:t>
      </w:r>
    </w:p>
    <w:p w14:paraId="4687350B" w14:textId="77777777" w:rsidR="006A215A" w:rsidRPr="00890864" w:rsidRDefault="00000000">
      <w:pPr>
        <w:rPr>
          <w:rFonts w:ascii="Times New Roman" w:hAnsi="Times New Roman" w:cs="Times New Roman"/>
          <w:bCs/>
        </w:rPr>
      </w:pPr>
      <w:r w:rsidRPr="00890864">
        <w:rPr>
          <w:rFonts w:ascii="Times New Roman" w:hAnsi="Times New Roman" w:cs="Times New Roman"/>
          <w:bCs/>
        </w:rPr>
        <w:br/>
      </w:r>
      <w:r w:rsidRPr="00890864">
        <w:rPr>
          <w:rFonts w:ascii="Times New Roman" w:hAnsi="Times New Roman" w:cs="Times New Roman"/>
          <w:bCs/>
        </w:rPr>
        <w:br/>
      </w:r>
    </w:p>
    <w:p w14:paraId="4C0AC5EE" w14:textId="77777777" w:rsidR="006A215A" w:rsidRPr="00890864" w:rsidRDefault="00000000">
      <w:pPr>
        <w:jc w:val="center"/>
        <w:rPr>
          <w:rFonts w:ascii="Times New Roman" w:hAnsi="Times New Roman" w:cs="Times New Roman"/>
          <w:bCs/>
        </w:rPr>
      </w:pPr>
      <w:r w:rsidRPr="00890864">
        <w:rPr>
          <w:rFonts w:ascii="Times New Roman" w:hAnsi="Times New Roman" w:cs="Times New Roman"/>
          <w:bCs/>
          <w:sz w:val="28"/>
        </w:rPr>
        <w:t>Тема: Доходи підприємств різних видів</w:t>
      </w:r>
    </w:p>
    <w:p w14:paraId="54581A9E" w14:textId="77777777" w:rsidR="006A215A" w:rsidRDefault="00000000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67BC4122" w14:textId="77777777" w:rsidR="00890864" w:rsidRPr="004B1418" w:rsidRDefault="00890864" w:rsidP="00890864">
      <w:pPr>
        <w:jc w:val="right"/>
        <w:rPr>
          <w:rFonts w:ascii="Times New Roman" w:hAnsi="Times New Roman" w:cs="Times New Roman"/>
          <w:bCs/>
          <w:lang w:val="uk-UA"/>
        </w:rPr>
      </w:pPr>
      <w:proofErr w:type="spellStart"/>
      <w:r w:rsidRPr="004B1418">
        <w:rPr>
          <w:rFonts w:ascii="Times New Roman" w:hAnsi="Times New Roman" w:cs="Times New Roman"/>
          <w:bCs/>
        </w:rPr>
        <w:t>Викона</w:t>
      </w:r>
      <w:proofErr w:type="spellEnd"/>
      <w:r w:rsidRPr="004B1418">
        <w:rPr>
          <w:rFonts w:ascii="Times New Roman" w:hAnsi="Times New Roman" w:cs="Times New Roman"/>
          <w:bCs/>
          <w:lang w:val="uk-UA"/>
        </w:rPr>
        <w:t>ла</w:t>
      </w:r>
      <w:r w:rsidRPr="004B1418">
        <w:rPr>
          <w:rFonts w:ascii="Times New Roman" w:hAnsi="Times New Roman" w:cs="Times New Roman"/>
          <w:bCs/>
        </w:rPr>
        <w:t xml:space="preserve">: </w:t>
      </w:r>
      <w:proofErr w:type="spellStart"/>
      <w:r w:rsidRPr="004B1418">
        <w:rPr>
          <w:rFonts w:ascii="Times New Roman" w:hAnsi="Times New Roman" w:cs="Times New Roman"/>
          <w:bCs/>
        </w:rPr>
        <w:t>студент</w:t>
      </w:r>
      <w:proofErr w:type="spellEnd"/>
      <w:r w:rsidRPr="004B1418">
        <w:rPr>
          <w:rFonts w:ascii="Times New Roman" w:hAnsi="Times New Roman" w:cs="Times New Roman"/>
          <w:bCs/>
          <w:lang w:val="uk-UA"/>
        </w:rPr>
        <w:t>ка групи ІТФ11-24-1</w:t>
      </w:r>
    </w:p>
    <w:p w14:paraId="2F400CC7" w14:textId="77777777" w:rsidR="00890864" w:rsidRDefault="00890864" w:rsidP="00890864">
      <w:pPr>
        <w:jc w:val="right"/>
        <w:rPr>
          <w:lang w:val="uk-UA"/>
        </w:rPr>
      </w:pPr>
      <w:proofErr w:type="spellStart"/>
      <w:r w:rsidRPr="004B1418">
        <w:rPr>
          <w:rFonts w:ascii="Times New Roman" w:hAnsi="Times New Roman" w:cs="Times New Roman"/>
          <w:bCs/>
          <w:lang w:val="uk-UA"/>
        </w:rPr>
        <w:t>Алексахіна</w:t>
      </w:r>
      <w:proofErr w:type="spellEnd"/>
      <w:r w:rsidRPr="004B1418">
        <w:rPr>
          <w:rFonts w:ascii="Times New Roman" w:hAnsi="Times New Roman" w:cs="Times New Roman"/>
          <w:bCs/>
          <w:lang w:val="uk-UA"/>
        </w:rPr>
        <w:t xml:space="preserve"> Анастасія Олександрівна</w:t>
      </w:r>
      <w:r>
        <w:t xml:space="preserve"> </w:t>
      </w:r>
    </w:p>
    <w:p w14:paraId="53021376" w14:textId="430EF0FE" w:rsidR="006A215A" w:rsidRPr="00890864" w:rsidRDefault="00000000" w:rsidP="00890864">
      <w:pPr>
        <w:jc w:val="right"/>
        <w:rPr>
          <w:lang w:val="uk-UA"/>
        </w:rPr>
      </w:pPr>
      <w:proofErr w:type="spellStart"/>
      <w:r>
        <w:t>Перевірив</w:t>
      </w:r>
      <w:proofErr w:type="spellEnd"/>
      <w:r>
        <w:t xml:space="preserve">: </w:t>
      </w:r>
      <w:proofErr w:type="spellStart"/>
      <w:r>
        <w:t>викладач</w:t>
      </w:r>
      <w:proofErr w:type="spellEnd"/>
      <w:r w:rsidR="00890864">
        <w:rPr>
          <w:lang w:val="uk-UA"/>
        </w:rPr>
        <w:t xml:space="preserve"> </w:t>
      </w:r>
      <w:proofErr w:type="spellStart"/>
      <w:r w:rsidR="00890864" w:rsidRPr="00890864">
        <w:t>Ільницька</w:t>
      </w:r>
      <w:proofErr w:type="spellEnd"/>
      <w:r w:rsidR="00890864" w:rsidRPr="00890864">
        <w:t xml:space="preserve"> </w:t>
      </w:r>
      <w:proofErr w:type="spellStart"/>
      <w:r w:rsidR="00890864" w:rsidRPr="00890864">
        <w:t>Олена</w:t>
      </w:r>
      <w:proofErr w:type="spellEnd"/>
      <w:r w:rsidR="00890864" w:rsidRPr="00890864">
        <w:t xml:space="preserve"> </w:t>
      </w:r>
      <w:proofErr w:type="spellStart"/>
      <w:r w:rsidR="00890864" w:rsidRPr="00890864">
        <w:t>Леонідівна</w:t>
      </w:r>
      <w:proofErr w:type="spellEnd"/>
    </w:p>
    <w:p w14:paraId="11B17D92" w14:textId="77777777" w:rsidR="006A215A" w:rsidRDefault="00000000">
      <w:r>
        <w:br w:type="page"/>
      </w:r>
    </w:p>
    <w:p w14:paraId="612B0C80" w14:textId="77777777" w:rsidR="006A215A" w:rsidRPr="003A34D6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3A34D6">
        <w:rPr>
          <w:rFonts w:ascii="Times New Roman" w:hAnsi="Times New Roman" w:cs="Times New Roman"/>
          <w:b w:val="0"/>
          <w:bCs w:val="0"/>
          <w:color w:val="auto"/>
        </w:rPr>
        <w:lastRenderedPageBreak/>
        <w:t>Завдання 1. Оцінювання доходу від реалізації продукції (робіт, послуг)</w:t>
      </w:r>
    </w:p>
    <w:p w14:paraId="4B8B68C2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Метою завдання було розрахувати чистий дохід від реалізації з урахуванням непрямих податків, знижок та повернень за формулою: ЧД = В - ПДВ - АЗ - З - ВП.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447"/>
        <w:gridCol w:w="1234"/>
        <w:gridCol w:w="935"/>
        <w:gridCol w:w="1050"/>
        <w:gridCol w:w="1167"/>
        <w:gridCol w:w="1658"/>
        <w:gridCol w:w="1139"/>
      </w:tblGrid>
      <w:tr w:rsidR="003A34D6" w:rsidRPr="003A34D6" w14:paraId="16063D37" w14:textId="77777777">
        <w:tc>
          <w:tcPr>
            <w:tcW w:w="1234" w:type="dxa"/>
          </w:tcPr>
          <w:p w14:paraId="3E3EC7A6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Вид діяльності</w:t>
            </w:r>
          </w:p>
        </w:tc>
        <w:tc>
          <w:tcPr>
            <w:tcW w:w="1234" w:type="dxa"/>
          </w:tcPr>
          <w:p w14:paraId="097DF7BC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Виручка</w:t>
            </w:r>
          </w:p>
        </w:tc>
        <w:tc>
          <w:tcPr>
            <w:tcW w:w="1234" w:type="dxa"/>
          </w:tcPr>
          <w:p w14:paraId="4095A543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ПДВ</w:t>
            </w:r>
          </w:p>
        </w:tc>
        <w:tc>
          <w:tcPr>
            <w:tcW w:w="1234" w:type="dxa"/>
          </w:tcPr>
          <w:p w14:paraId="47F1DD7F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Акциз</w:t>
            </w:r>
          </w:p>
        </w:tc>
        <w:tc>
          <w:tcPr>
            <w:tcW w:w="1234" w:type="dxa"/>
          </w:tcPr>
          <w:p w14:paraId="24CB290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Знижки</w:t>
            </w:r>
          </w:p>
        </w:tc>
        <w:tc>
          <w:tcPr>
            <w:tcW w:w="1234" w:type="dxa"/>
          </w:tcPr>
          <w:p w14:paraId="20F1CDDB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Повернення</w:t>
            </w:r>
          </w:p>
        </w:tc>
        <w:tc>
          <w:tcPr>
            <w:tcW w:w="1234" w:type="dxa"/>
          </w:tcPr>
          <w:p w14:paraId="77731C01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Чистий дохід</w:t>
            </w:r>
          </w:p>
        </w:tc>
      </w:tr>
      <w:tr w:rsidR="003A34D6" w:rsidRPr="003A34D6" w14:paraId="5E6C6673" w14:textId="77777777">
        <w:tc>
          <w:tcPr>
            <w:tcW w:w="1234" w:type="dxa"/>
          </w:tcPr>
          <w:p w14:paraId="08671B5C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Реалізація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готової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продукції</w:t>
            </w:r>
            <w:proofErr w:type="spellEnd"/>
          </w:p>
        </w:tc>
        <w:tc>
          <w:tcPr>
            <w:tcW w:w="1234" w:type="dxa"/>
          </w:tcPr>
          <w:p w14:paraId="76914A9F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850 000</w:t>
            </w:r>
          </w:p>
        </w:tc>
        <w:tc>
          <w:tcPr>
            <w:tcW w:w="1234" w:type="dxa"/>
          </w:tcPr>
          <w:p w14:paraId="3EE8AA6D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170 000</w:t>
            </w:r>
          </w:p>
        </w:tc>
        <w:tc>
          <w:tcPr>
            <w:tcW w:w="1234" w:type="dxa"/>
          </w:tcPr>
          <w:p w14:paraId="7EDEEA6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4" w:type="dxa"/>
          </w:tcPr>
          <w:p w14:paraId="48D2F38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234" w:type="dxa"/>
          </w:tcPr>
          <w:p w14:paraId="5FD4EC16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1234" w:type="dxa"/>
          </w:tcPr>
          <w:p w14:paraId="0671FFBB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673 000</w:t>
            </w:r>
          </w:p>
        </w:tc>
      </w:tr>
      <w:tr w:rsidR="003A34D6" w:rsidRPr="003A34D6" w14:paraId="1EB10647" w14:textId="77777777">
        <w:tc>
          <w:tcPr>
            <w:tcW w:w="1234" w:type="dxa"/>
          </w:tcPr>
          <w:p w14:paraId="7FA3287C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Реалізація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товарів</w:t>
            </w:r>
            <w:proofErr w:type="spellEnd"/>
          </w:p>
        </w:tc>
        <w:tc>
          <w:tcPr>
            <w:tcW w:w="1234" w:type="dxa"/>
          </w:tcPr>
          <w:p w14:paraId="31550DAA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320 000</w:t>
            </w:r>
          </w:p>
        </w:tc>
        <w:tc>
          <w:tcPr>
            <w:tcW w:w="1234" w:type="dxa"/>
          </w:tcPr>
          <w:p w14:paraId="26FA0CE6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64 000</w:t>
            </w:r>
          </w:p>
        </w:tc>
        <w:tc>
          <w:tcPr>
            <w:tcW w:w="1234" w:type="dxa"/>
          </w:tcPr>
          <w:p w14:paraId="61CD9ABC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1234" w:type="dxa"/>
          </w:tcPr>
          <w:p w14:paraId="27B60D91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3 500</w:t>
            </w:r>
          </w:p>
        </w:tc>
        <w:tc>
          <w:tcPr>
            <w:tcW w:w="1234" w:type="dxa"/>
          </w:tcPr>
          <w:p w14:paraId="0E334367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1 500</w:t>
            </w:r>
          </w:p>
        </w:tc>
        <w:tc>
          <w:tcPr>
            <w:tcW w:w="1234" w:type="dxa"/>
          </w:tcPr>
          <w:p w14:paraId="5FAD8415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239 000</w:t>
            </w:r>
          </w:p>
        </w:tc>
      </w:tr>
      <w:tr w:rsidR="003A34D6" w:rsidRPr="003A34D6" w14:paraId="188E7227" w14:textId="77777777">
        <w:tc>
          <w:tcPr>
            <w:tcW w:w="1234" w:type="dxa"/>
          </w:tcPr>
          <w:p w14:paraId="084A93CF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proofErr w:type="spellEnd"/>
          </w:p>
        </w:tc>
        <w:tc>
          <w:tcPr>
            <w:tcW w:w="1234" w:type="dxa"/>
          </w:tcPr>
          <w:p w14:paraId="301520A6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180 000</w:t>
            </w:r>
          </w:p>
        </w:tc>
        <w:tc>
          <w:tcPr>
            <w:tcW w:w="1234" w:type="dxa"/>
          </w:tcPr>
          <w:p w14:paraId="35925FD7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36 000</w:t>
            </w:r>
          </w:p>
        </w:tc>
        <w:tc>
          <w:tcPr>
            <w:tcW w:w="1234" w:type="dxa"/>
          </w:tcPr>
          <w:p w14:paraId="4B73854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4" w:type="dxa"/>
          </w:tcPr>
          <w:p w14:paraId="29CD149E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1234" w:type="dxa"/>
          </w:tcPr>
          <w:p w14:paraId="3B9CB5BC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34" w:type="dxa"/>
          </w:tcPr>
          <w:p w14:paraId="05F4B9F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142 500</w:t>
            </w:r>
          </w:p>
        </w:tc>
      </w:tr>
      <w:tr w:rsidR="003A34D6" w:rsidRPr="003A34D6" w14:paraId="7984C52A" w14:textId="77777777">
        <w:tc>
          <w:tcPr>
            <w:tcW w:w="1234" w:type="dxa"/>
          </w:tcPr>
          <w:p w14:paraId="2BBDF19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Загальний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дохід</w:t>
            </w:r>
            <w:proofErr w:type="spellEnd"/>
          </w:p>
        </w:tc>
        <w:tc>
          <w:tcPr>
            <w:tcW w:w="1234" w:type="dxa"/>
          </w:tcPr>
          <w:p w14:paraId="30EA539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1 350 000</w:t>
            </w:r>
          </w:p>
        </w:tc>
        <w:tc>
          <w:tcPr>
            <w:tcW w:w="1234" w:type="dxa"/>
          </w:tcPr>
          <w:p w14:paraId="2895E655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270 000</w:t>
            </w:r>
          </w:p>
        </w:tc>
        <w:tc>
          <w:tcPr>
            <w:tcW w:w="1234" w:type="dxa"/>
          </w:tcPr>
          <w:p w14:paraId="19B204E0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1234" w:type="dxa"/>
          </w:tcPr>
          <w:p w14:paraId="5D71CF7A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9 500</w:t>
            </w:r>
          </w:p>
        </w:tc>
        <w:tc>
          <w:tcPr>
            <w:tcW w:w="1234" w:type="dxa"/>
          </w:tcPr>
          <w:p w14:paraId="72316DCF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  <w:tc>
          <w:tcPr>
            <w:tcW w:w="1234" w:type="dxa"/>
          </w:tcPr>
          <w:p w14:paraId="6D4E8D0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1 054 500</w:t>
            </w:r>
          </w:p>
        </w:tc>
      </w:tr>
    </w:tbl>
    <w:p w14:paraId="758CE00E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A34D6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3A34D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A34D6"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 w:rsidRPr="003A34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34D6">
        <w:rPr>
          <w:rFonts w:ascii="Times New Roman" w:hAnsi="Times New Roman" w:cs="Times New Roman"/>
          <w:sz w:val="28"/>
          <w:szCs w:val="28"/>
        </w:rPr>
        <w:t>чистий</w:t>
      </w:r>
      <w:proofErr w:type="spellEnd"/>
      <w:r w:rsidRPr="003A34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34D6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3A34D6">
        <w:rPr>
          <w:rFonts w:ascii="Times New Roman" w:hAnsi="Times New Roman" w:cs="Times New Roman"/>
          <w:sz w:val="28"/>
          <w:szCs w:val="28"/>
        </w:rPr>
        <w:t xml:space="preserve"> підприємства склав 1 054 500 грн. Найбільшу питому вагу займає реалізація готової продукції (673 000 грн).</w:t>
      </w:r>
    </w:p>
    <w:p w14:paraId="387C6668" w14:textId="77777777" w:rsidR="006A215A" w:rsidRPr="003A34D6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3A34D6">
        <w:rPr>
          <w:rFonts w:ascii="Times New Roman" w:hAnsi="Times New Roman" w:cs="Times New Roman"/>
          <w:b w:val="0"/>
          <w:bCs w:val="0"/>
          <w:color w:val="auto"/>
        </w:rPr>
        <w:t>Завдання 2. Аналіз інших операційних доходів</w:t>
      </w:r>
    </w:p>
    <w:p w14:paraId="17717E39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Класифікація доходів за субрахунками рахунку 71: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2878"/>
        <w:gridCol w:w="2875"/>
        <w:gridCol w:w="2877"/>
      </w:tblGrid>
      <w:tr w:rsidR="003A34D6" w:rsidRPr="003A34D6" w14:paraId="0DF07155" w14:textId="77777777">
        <w:tc>
          <w:tcPr>
            <w:tcW w:w="2880" w:type="dxa"/>
          </w:tcPr>
          <w:p w14:paraId="78040D65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Зміст операції</w:t>
            </w:r>
          </w:p>
        </w:tc>
        <w:tc>
          <w:tcPr>
            <w:tcW w:w="2880" w:type="dxa"/>
          </w:tcPr>
          <w:p w14:paraId="4E82E0D7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Сума, грн</w:t>
            </w:r>
          </w:p>
        </w:tc>
        <w:tc>
          <w:tcPr>
            <w:tcW w:w="2880" w:type="dxa"/>
          </w:tcPr>
          <w:p w14:paraId="0DF8696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Субрахунок</w:t>
            </w:r>
          </w:p>
        </w:tc>
      </w:tr>
      <w:tr w:rsidR="003A34D6" w:rsidRPr="003A34D6" w14:paraId="66FD5EC8" w14:textId="77777777">
        <w:tc>
          <w:tcPr>
            <w:tcW w:w="2880" w:type="dxa"/>
          </w:tcPr>
          <w:p w14:paraId="5C38865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Орендна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плата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  <w:proofErr w:type="spellEnd"/>
          </w:p>
        </w:tc>
        <w:tc>
          <w:tcPr>
            <w:tcW w:w="2880" w:type="dxa"/>
          </w:tcPr>
          <w:p w14:paraId="7F86CE35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2880" w:type="dxa"/>
          </w:tcPr>
          <w:p w14:paraId="71A1CB33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</w:p>
        </w:tc>
      </w:tr>
      <w:tr w:rsidR="003A34D6" w:rsidRPr="003A34D6" w14:paraId="5307C137" w14:textId="77777777">
        <w:tc>
          <w:tcPr>
            <w:tcW w:w="2880" w:type="dxa"/>
          </w:tcPr>
          <w:p w14:paraId="212A173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Позитивна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різниця</w:t>
            </w:r>
            <w:proofErr w:type="spellEnd"/>
          </w:p>
        </w:tc>
        <w:tc>
          <w:tcPr>
            <w:tcW w:w="2880" w:type="dxa"/>
          </w:tcPr>
          <w:p w14:paraId="66C97CC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3 200</w:t>
            </w:r>
          </w:p>
        </w:tc>
        <w:tc>
          <w:tcPr>
            <w:tcW w:w="2880" w:type="dxa"/>
          </w:tcPr>
          <w:p w14:paraId="5AC502C2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</w:tr>
      <w:tr w:rsidR="003A34D6" w:rsidRPr="003A34D6" w14:paraId="53ABB35F" w14:textId="77777777">
        <w:tc>
          <w:tcPr>
            <w:tcW w:w="2880" w:type="dxa"/>
          </w:tcPr>
          <w:p w14:paraId="6B8C34AB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Оприбутковано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матеріали</w:t>
            </w:r>
            <w:proofErr w:type="spellEnd"/>
          </w:p>
        </w:tc>
        <w:tc>
          <w:tcPr>
            <w:tcW w:w="2880" w:type="dxa"/>
          </w:tcPr>
          <w:p w14:paraId="7CCD6E37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4 500</w:t>
            </w:r>
          </w:p>
        </w:tc>
        <w:tc>
          <w:tcPr>
            <w:tcW w:w="2880" w:type="dxa"/>
          </w:tcPr>
          <w:p w14:paraId="700A3BF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</w:tr>
      <w:tr w:rsidR="003A34D6" w:rsidRPr="003A34D6" w14:paraId="6F90DE2C" w14:textId="77777777">
        <w:tc>
          <w:tcPr>
            <w:tcW w:w="2880" w:type="dxa"/>
          </w:tcPr>
          <w:p w14:paraId="7D0D1D5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Відсотки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залишок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коштів</w:t>
            </w:r>
            <w:proofErr w:type="spellEnd"/>
          </w:p>
        </w:tc>
        <w:tc>
          <w:tcPr>
            <w:tcW w:w="2880" w:type="dxa"/>
          </w:tcPr>
          <w:p w14:paraId="7B2BD75D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1 800</w:t>
            </w:r>
          </w:p>
        </w:tc>
        <w:tc>
          <w:tcPr>
            <w:tcW w:w="2880" w:type="dxa"/>
          </w:tcPr>
          <w:p w14:paraId="5BF20AB0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719</w:t>
            </w:r>
          </w:p>
        </w:tc>
      </w:tr>
      <w:tr w:rsidR="003A34D6" w:rsidRPr="003A34D6" w14:paraId="330C8CC1" w14:textId="77777777">
        <w:tc>
          <w:tcPr>
            <w:tcW w:w="2880" w:type="dxa"/>
          </w:tcPr>
          <w:p w14:paraId="23A82ED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Реалізовано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виробничі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запаси</w:t>
            </w:r>
            <w:proofErr w:type="spellEnd"/>
          </w:p>
        </w:tc>
        <w:tc>
          <w:tcPr>
            <w:tcW w:w="2880" w:type="dxa"/>
          </w:tcPr>
          <w:p w14:paraId="061943C6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2880" w:type="dxa"/>
          </w:tcPr>
          <w:p w14:paraId="1249C4B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</w:p>
        </w:tc>
      </w:tr>
      <w:tr w:rsidR="003A34D6" w:rsidRPr="003A34D6" w14:paraId="548A1E91" w14:textId="77777777">
        <w:tc>
          <w:tcPr>
            <w:tcW w:w="2880" w:type="dxa"/>
          </w:tcPr>
          <w:p w14:paraId="03808DA7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постачальника</w:t>
            </w:r>
            <w:proofErr w:type="spellEnd"/>
          </w:p>
        </w:tc>
        <w:tc>
          <w:tcPr>
            <w:tcW w:w="2880" w:type="dxa"/>
          </w:tcPr>
          <w:p w14:paraId="75C6E25B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2 500</w:t>
            </w:r>
          </w:p>
        </w:tc>
        <w:tc>
          <w:tcPr>
            <w:tcW w:w="2880" w:type="dxa"/>
          </w:tcPr>
          <w:p w14:paraId="69E6C11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</w:tr>
      <w:tr w:rsidR="003A34D6" w:rsidRPr="003A34D6" w14:paraId="7B2162FF" w14:textId="77777777">
        <w:tc>
          <w:tcPr>
            <w:tcW w:w="2880" w:type="dxa"/>
          </w:tcPr>
          <w:p w14:paraId="51C375A5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Списано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кредиторську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заборгованість</w:t>
            </w:r>
            <w:proofErr w:type="spellEnd"/>
          </w:p>
        </w:tc>
        <w:tc>
          <w:tcPr>
            <w:tcW w:w="2880" w:type="dxa"/>
          </w:tcPr>
          <w:p w14:paraId="5285140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8 200</w:t>
            </w:r>
          </w:p>
        </w:tc>
        <w:tc>
          <w:tcPr>
            <w:tcW w:w="2880" w:type="dxa"/>
          </w:tcPr>
          <w:p w14:paraId="565E4F9F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</w:tr>
      <w:tr w:rsidR="003A34D6" w:rsidRPr="003A34D6" w14:paraId="1559E204" w14:textId="77777777">
        <w:tc>
          <w:tcPr>
            <w:tcW w:w="2880" w:type="dxa"/>
          </w:tcPr>
          <w:p w14:paraId="4ADFC17A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Грант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міжнародної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</w:p>
        </w:tc>
        <w:tc>
          <w:tcPr>
            <w:tcW w:w="2880" w:type="dxa"/>
          </w:tcPr>
          <w:p w14:paraId="050E5471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2880" w:type="dxa"/>
          </w:tcPr>
          <w:p w14:paraId="11CA34D7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</w:tr>
    </w:tbl>
    <w:p w14:paraId="344078FD" w14:textId="77777777" w:rsidR="006A215A" w:rsidRPr="003A34D6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3A34D6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3A34D6">
        <w:rPr>
          <w:rFonts w:ascii="Times New Roman" w:hAnsi="Times New Roman" w:cs="Times New Roman"/>
          <w:b w:val="0"/>
          <w:bCs w:val="0"/>
          <w:color w:val="auto"/>
        </w:rPr>
        <w:t xml:space="preserve"> 3. Розрахунок доходу від участі в капіталі</w:t>
      </w:r>
    </w:p>
    <w:p w14:paraId="286E4AF8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Розрахунки за методом участі в капіталі (30% частка):</w:t>
      </w:r>
    </w:p>
    <w:p w14:paraId="2A3EC364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1. Дохід від участі в капіталі: 850 000 * 30% = 255 000 грн.</w:t>
      </w:r>
    </w:p>
    <w:p w14:paraId="44DAAF1E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2. Належні дивіденди: 200 000 * 30% = 60 000 грн.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3A34D6" w:rsidRPr="003A34D6" w14:paraId="19ED5AB7" w14:textId="77777777">
        <w:tc>
          <w:tcPr>
            <w:tcW w:w="4320" w:type="dxa"/>
          </w:tcPr>
          <w:p w14:paraId="147CD8EF" w14:textId="77777777" w:rsidR="006A215A" w:rsidRPr="003A34D6" w:rsidRDefault="006A21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14:paraId="149B03CC" w14:textId="77777777" w:rsidR="006A215A" w:rsidRPr="003A34D6" w:rsidRDefault="006A21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4D6" w:rsidRPr="003A34D6" w14:paraId="4D536576" w14:textId="77777777">
        <w:tc>
          <w:tcPr>
            <w:tcW w:w="4320" w:type="dxa"/>
          </w:tcPr>
          <w:p w14:paraId="41BDDB66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Балансова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початок</w:t>
            </w:r>
            <w:proofErr w:type="spellEnd"/>
          </w:p>
        </w:tc>
        <w:tc>
          <w:tcPr>
            <w:tcW w:w="4320" w:type="dxa"/>
          </w:tcPr>
          <w:p w14:paraId="2B96A562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500 000</w:t>
            </w:r>
          </w:p>
        </w:tc>
      </w:tr>
      <w:tr w:rsidR="003A34D6" w:rsidRPr="003A34D6" w14:paraId="2C222F09" w14:textId="77777777">
        <w:tc>
          <w:tcPr>
            <w:tcW w:w="4320" w:type="dxa"/>
          </w:tcPr>
          <w:p w14:paraId="136836F0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Дохід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капіталі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(+)</w:t>
            </w:r>
          </w:p>
        </w:tc>
        <w:tc>
          <w:tcPr>
            <w:tcW w:w="4320" w:type="dxa"/>
          </w:tcPr>
          <w:p w14:paraId="20104B37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255 000</w:t>
            </w:r>
          </w:p>
        </w:tc>
      </w:tr>
      <w:tr w:rsidR="003A34D6" w:rsidRPr="003A34D6" w14:paraId="1678A209" w14:textId="77777777">
        <w:tc>
          <w:tcPr>
            <w:tcW w:w="4320" w:type="dxa"/>
          </w:tcPr>
          <w:p w14:paraId="36732CA2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Зменшення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суму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дивідендів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(-)</w:t>
            </w:r>
          </w:p>
        </w:tc>
        <w:tc>
          <w:tcPr>
            <w:tcW w:w="4320" w:type="dxa"/>
          </w:tcPr>
          <w:p w14:paraId="7B841DD0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</w:tr>
      <w:tr w:rsidR="003A34D6" w:rsidRPr="003A34D6" w14:paraId="770DFAA0" w14:textId="77777777">
        <w:tc>
          <w:tcPr>
            <w:tcW w:w="4320" w:type="dxa"/>
          </w:tcPr>
          <w:p w14:paraId="2CECF548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Балансова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вартість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кінець</w:t>
            </w:r>
            <w:proofErr w:type="spellEnd"/>
          </w:p>
        </w:tc>
        <w:tc>
          <w:tcPr>
            <w:tcW w:w="4320" w:type="dxa"/>
          </w:tcPr>
          <w:p w14:paraId="198AA5F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695 000</w:t>
            </w:r>
          </w:p>
        </w:tc>
      </w:tr>
    </w:tbl>
    <w:p w14:paraId="6E54BCAA" w14:textId="77777777" w:rsidR="006A215A" w:rsidRPr="003A34D6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3A34D6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3A34D6">
        <w:rPr>
          <w:rFonts w:ascii="Times New Roman" w:hAnsi="Times New Roman" w:cs="Times New Roman"/>
          <w:b w:val="0"/>
          <w:bCs w:val="0"/>
          <w:color w:val="auto"/>
        </w:rPr>
        <w:t xml:space="preserve"> 4. Формування Звіту про фінансові результати</w:t>
      </w:r>
    </w:p>
    <w:p w14:paraId="43D6BF5E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Основні показники форми №2: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3A34D6" w:rsidRPr="003A34D6" w14:paraId="71D42173" w14:textId="77777777">
        <w:tc>
          <w:tcPr>
            <w:tcW w:w="4320" w:type="dxa"/>
          </w:tcPr>
          <w:p w14:paraId="20784B7F" w14:textId="77777777" w:rsidR="006A215A" w:rsidRPr="003A34D6" w:rsidRDefault="006A21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14:paraId="41F51284" w14:textId="77777777" w:rsidR="006A215A" w:rsidRPr="003A34D6" w:rsidRDefault="006A21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4D6" w:rsidRPr="003A34D6" w14:paraId="26B672A9" w14:textId="77777777">
        <w:tc>
          <w:tcPr>
            <w:tcW w:w="4320" w:type="dxa"/>
          </w:tcPr>
          <w:p w14:paraId="72142E43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Чистий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дохід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. 2000)</w:t>
            </w:r>
          </w:p>
        </w:tc>
        <w:tc>
          <w:tcPr>
            <w:tcW w:w="4320" w:type="dxa"/>
          </w:tcPr>
          <w:p w14:paraId="0B3FB95A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1 200 000</w:t>
            </w:r>
          </w:p>
        </w:tc>
      </w:tr>
      <w:tr w:rsidR="003A34D6" w:rsidRPr="003A34D6" w14:paraId="5BB3F9F5" w14:textId="77777777">
        <w:tc>
          <w:tcPr>
            <w:tcW w:w="4320" w:type="dxa"/>
          </w:tcPr>
          <w:p w14:paraId="40598361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Собівартість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. 2050)</w:t>
            </w:r>
          </w:p>
        </w:tc>
        <w:tc>
          <w:tcPr>
            <w:tcW w:w="4320" w:type="dxa"/>
          </w:tcPr>
          <w:p w14:paraId="4511ECBD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(780 000)</w:t>
            </w:r>
          </w:p>
        </w:tc>
      </w:tr>
      <w:tr w:rsidR="003A34D6" w:rsidRPr="003A34D6" w14:paraId="5049C558" w14:textId="77777777">
        <w:tc>
          <w:tcPr>
            <w:tcW w:w="4320" w:type="dxa"/>
          </w:tcPr>
          <w:p w14:paraId="22890A0B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Валовий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прибуток</w:t>
            </w:r>
            <w:proofErr w:type="spellEnd"/>
          </w:p>
        </w:tc>
        <w:tc>
          <w:tcPr>
            <w:tcW w:w="4320" w:type="dxa"/>
          </w:tcPr>
          <w:p w14:paraId="7E52F9E5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420 000</w:t>
            </w:r>
          </w:p>
        </w:tc>
      </w:tr>
      <w:tr w:rsidR="003A34D6" w:rsidRPr="003A34D6" w14:paraId="0BF60AA1" w14:textId="77777777">
        <w:tc>
          <w:tcPr>
            <w:tcW w:w="4320" w:type="dxa"/>
          </w:tcPr>
          <w:p w14:paraId="3924A440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операційні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доходи</w:t>
            </w:r>
            <w:proofErr w:type="spellEnd"/>
          </w:p>
        </w:tc>
        <w:tc>
          <w:tcPr>
            <w:tcW w:w="4320" w:type="dxa"/>
          </w:tcPr>
          <w:p w14:paraId="4DBDF893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85 000</w:t>
            </w:r>
          </w:p>
        </w:tc>
      </w:tr>
      <w:tr w:rsidR="003A34D6" w:rsidRPr="003A34D6" w14:paraId="0FF638EE" w14:textId="77777777">
        <w:tc>
          <w:tcPr>
            <w:tcW w:w="4320" w:type="dxa"/>
          </w:tcPr>
          <w:p w14:paraId="79027330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Адміністративні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  <w:proofErr w:type="spellEnd"/>
          </w:p>
        </w:tc>
        <w:tc>
          <w:tcPr>
            <w:tcW w:w="4320" w:type="dxa"/>
          </w:tcPr>
          <w:p w14:paraId="6E09FB2F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(45 000)</w:t>
            </w:r>
          </w:p>
        </w:tc>
      </w:tr>
      <w:tr w:rsidR="003A34D6" w:rsidRPr="003A34D6" w14:paraId="12F19D3B" w14:textId="77777777">
        <w:tc>
          <w:tcPr>
            <w:tcW w:w="4320" w:type="dxa"/>
          </w:tcPr>
          <w:p w14:paraId="73F2C9DD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збут</w:t>
            </w:r>
            <w:proofErr w:type="spellEnd"/>
          </w:p>
        </w:tc>
        <w:tc>
          <w:tcPr>
            <w:tcW w:w="4320" w:type="dxa"/>
          </w:tcPr>
          <w:p w14:paraId="44372775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(32 000)</w:t>
            </w:r>
          </w:p>
        </w:tc>
      </w:tr>
      <w:tr w:rsidR="003A34D6" w:rsidRPr="003A34D6" w14:paraId="460C294E" w14:textId="77777777">
        <w:tc>
          <w:tcPr>
            <w:tcW w:w="4320" w:type="dxa"/>
          </w:tcPr>
          <w:p w14:paraId="5A299F3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операційні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  <w:proofErr w:type="spellEnd"/>
          </w:p>
        </w:tc>
        <w:tc>
          <w:tcPr>
            <w:tcW w:w="4320" w:type="dxa"/>
          </w:tcPr>
          <w:p w14:paraId="09CE2FCB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(28 000)</w:t>
            </w:r>
          </w:p>
        </w:tc>
      </w:tr>
      <w:tr w:rsidR="003A34D6" w:rsidRPr="003A34D6" w14:paraId="44287696" w14:textId="77777777">
        <w:tc>
          <w:tcPr>
            <w:tcW w:w="4320" w:type="dxa"/>
          </w:tcPr>
          <w:p w14:paraId="5B9975C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Дохід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від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капіталі</w:t>
            </w:r>
            <w:proofErr w:type="spellEnd"/>
          </w:p>
        </w:tc>
        <w:tc>
          <w:tcPr>
            <w:tcW w:w="4320" w:type="dxa"/>
          </w:tcPr>
          <w:p w14:paraId="2947D7A4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</w:tr>
      <w:tr w:rsidR="003A34D6" w:rsidRPr="003A34D6" w14:paraId="38C9ED6F" w14:textId="77777777">
        <w:tc>
          <w:tcPr>
            <w:tcW w:w="4320" w:type="dxa"/>
          </w:tcPr>
          <w:p w14:paraId="5F5A2152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Чистий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прибуток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після</w:t>
            </w:r>
            <w:proofErr w:type="spellEnd"/>
            <w:r w:rsidRPr="003A34D6">
              <w:rPr>
                <w:rFonts w:ascii="Times New Roman" w:hAnsi="Times New Roman" w:cs="Times New Roman"/>
                <w:sz w:val="28"/>
                <w:szCs w:val="28"/>
              </w:rPr>
              <w:t xml:space="preserve"> ПДП)</w:t>
            </w:r>
          </w:p>
        </w:tc>
        <w:tc>
          <w:tcPr>
            <w:tcW w:w="4320" w:type="dxa"/>
          </w:tcPr>
          <w:p w14:paraId="1FBD35E9" w14:textId="77777777" w:rsidR="006A215A" w:rsidRPr="003A34D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4D6">
              <w:rPr>
                <w:rFonts w:ascii="Times New Roman" w:hAnsi="Times New Roman" w:cs="Times New Roman"/>
                <w:sz w:val="28"/>
                <w:szCs w:val="28"/>
              </w:rPr>
              <w:t>397 660</w:t>
            </w:r>
          </w:p>
        </w:tc>
      </w:tr>
    </w:tbl>
    <w:p w14:paraId="35A6813C" w14:textId="77777777" w:rsidR="006A215A" w:rsidRPr="003A34D6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3A34D6">
        <w:rPr>
          <w:rFonts w:ascii="Times New Roman" w:hAnsi="Times New Roman" w:cs="Times New Roman"/>
          <w:b w:val="0"/>
          <w:bCs w:val="0"/>
          <w:color w:val="auto"/>
        </w:rPr>
        <w:t>Ситуаційне</w:t>
      </w:r>
      <w:proofErr w:type="spellEnd"/>
      <w:r w:rsidRPr="003A34D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A34D6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3A34D6">
        <w:rPr>
          <w:rFonts w:ascii="Times New Roman" w:hAnsi="Times New Roman" w:cs="Times New Roman"/>
          <w:b w:val="0"/>
          <w:bCs w:val="0"/>
          <w:color w:val="auto"/>
        </w:rPr>
        <w:t xml:space="preserve"> 5. Комплексний аналіз доходів</w:t>
      </w:r>
    </w:p>
    <w:p w14:paraId="4FB8A054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Порівняння доходів «ТехноІнвест» за 2024-2025 рр. (тис. грн):</w:t>
      </w:r>
    </w:p>
    <w:p w14:paraId="78EBA5EE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- Разом 2024: 4 541</w:t>
      </w:r>
      <w:r w:rsidRPr="003A34D6">
        <w:rPr>
          <w:rFonts w:ascii="Times New Roman" w:hAnsi="Times New Roman" w:cs="Times New Roman"/>
          <w:sz w:val="28"/>
          <w:szCs w:val="28"/>
        </w:rPr>
        <w:br/>
        <w:t>- Разом 2025: 5 039</w:t>
      </w:r>
    </w:p>
    <w:p w14:paraId="03499F7D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lastRenderedPageBreak/>
        <w:t>Аналіз: Спостерігається зростання чистого доходу від реалізації на 10.4%, що свідчить про розширення ринків збуту.</w:t>
      </w:r>
    </w:p>
    <w:p w14:paraId="3A7833FC" w14:textId="77777777" w:rsidR="006A215A" w:rsidRPr="003A34D6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3A34D6">
        <w:rPr>
          <w:rFonts w:ascii="Times New Roman" w:hAnsi="Times New Roman" w:cs="Times New Roman"/>
          <w:b w:val="0"/>
          <w:bCs w:val="0"/>
          <w:color w:val="auto"/>
        </w:rPr>
        <w:t>Відповіді на контрольні питання</w:t>
      </w:r>
    </w:p>
    <w:p w14:paraId="306F1F85" w14:textId="77777777" w:rsidR="006A215A" w:rsidRPr="003A34D6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1. Які критерії визнання доходу згідно з П(С)БО 15? - Дохід визнається під час збільшення активу або зменшення зобов'язання, що зумовлює зростання власного капіталу (за винятком внесків учасників), за умови, що оцінка доходу може бути достовірно визначена.</w:t>
      </w:r>
    </w:p>
    <w:p w14:paraId="3218FB0C" w14:textId="77777777" w:rsidR="006A215A" w:rsidRPr="003A34D6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2. Чим відрізняються інші операційні доходи від інших доходів? - Інші операційні доходи (рах. 71) пов'язані з основною діяльністю (оренда, курсові різниці), а інші доходи (рах. 74) виникають від неопераційної діяльності (реалізація фінансових інвестицій, безоплатно отримані активи).</w:t>
      </w:r>
    </w:p>
    <w:p w14:paraId="0363CB03" w14:textId="77777777" w:rsidR="006A215A" w:rsidRPr="003A34D6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3. У чому сутність методу участі в капіталі? - Метод полягає у коригуванні вартості інвестицій на суму частки інвестора в чистому прибутку/збитку та зміні власного капіталу об'єкта інвестування.</w:t>
      </w:r>
    </w:p>
    <w:p w14:paraId="266FE8CA" w14:textId="77777777" w:rsidR="006A215A" w:rsidRPr="003A34D6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4. Як відображаються доходи у Звіті про фінансові результати? - Доходи відображаються у першому розділі форми №2 за видами (реалізація, операційні, фінансові, інші).</w:t>
      </w:r>
    </w:p>
    <w:p w14:paraId="2E4257CA" w14:textId="77777777" w:rsidR="006A215A" w:rsidRPr="003A34D6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5. Які особливості форм №2-м та №2-мс? - Це спрощені форми для малого та мікропідприємництва, де статті доходів і витрат є більш укрупненими.</w:t>
      </w:r>
    </w:p>
    <w:p w14:paraId="422EA205" w14:textId="77777777" w:rsidR="006A215A" w:rsidRPr="003A34D6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6. Як впливають курсові різниці на доходи? - Позитивні курсові різниці за монетарними статтями в іноземній валюті збільшують дохід підприємства (операційний або інший).</w:t>
      </w:r>
    </w:p>
    <w:p w14:paraId="120A7827" w14:textId="77777777" w:rsidR="006A215A" w:rsidRPr="003A34D6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>7. Які ПЗ доцільно використовувати? - MS Excel для розрахунків та аналізу, 1С/BAS для автоматизованого обліку первинних документів та формування звітності.</w:t>
      </w:r>
    </w:p>
    <w:p w14:paraId="36B03DF2" w14:textId="77777777" w:rsidR="006A215A" w:rsidRPr="003A34D6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3A34D6">
        <w:rPr>
          <w:rFonts w:ascii="Times New Roman" w:hAnsi="Times New Roman" w:cs="Times New Roman"/>
          <w:b w:val="0"/>
          <w:bCs w:val="0"/>
          <w:color w:val="auto"/>
        </w:rPr>
        <w:t>Висновки</w:t>
      </w:r>
    </w:p>
    <w:p w14:paraId="22453539" w14:textId="77777777" w:rsidR="006A215A" w:rsidRPr="003A34D6" w:rsidRDefault="00000000">
      <w:pPr>
        <w:rPr>
          <w:rFonts w:ascii="Times New Roman" w:hAnsi="Times New Roman" w:cs="Times New Roman"/>
          <w:sz w:val="28"/>
          <w:szCs w:val="28"/>
        </w:rPr>
      </w:pPr>
      <w:r w:rsidRPr="003A34D6">
        <w:rPr>
          <w:rFonts w:ascii="Times New Roman" w:hAnsi="Times New Roman" w:cs="Times New Roman"/>
          <w:sz w:val="28"/>
          <w:szCs w:val="28"/>
        </w:rPr>
        <w:t xml:space="preserve">Під час виконання практичної роботи було опановано методику класифікації та розрахунку доходів підприємства. Використання MS Excel дозволило автоматизувати обчислення чистого доходу, оцінити </w:t>
      </w:r>
      <w:r w:rsidRPr="003A34D6">
        <w:rPr>
          <w:rFonts w:ascii="Times New Roman" w:hAnsi="Times New Roman" w:cs="Times New Roman"/>
          <w:sz w:val="28"/>
          <w:szCs w:val="28"/>
        </w:rPr>
        <w:lastRenderedPageBreak/>
        <w:t>ефективність інвестицій за методом участі в капіталі та провести горизонтальний аналіз доходів за два роки. Отримані навички є критичними для професійної діяльності в сфері ІТ-фінансів.</w:t>
      </w:r>
    </w:p>
    <w:sectPr w:rsidR="006A215A" w:rsidRPr="003A34D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3714354">
    <w:abstractNumId w:val="8"/>
  </w:num>
  <w:num w:numId="2" w16cid:durableId="541677792">
    <w:abstractNumId w:val="6"/>
  </w:num>
  <w:num w:numId="3" w16cid:durableId="156967274">
    <w:abstractNumId w:val="5"/>
  </w:num>
  <w:num w:numId="4" w16cid:durableId="1650087583">
    <w:abstractNumId w:val="4"/>
  </w:num>
  <w:num w:numId="5" w16cid:durableId="812140735">
    <w:abstractNumId w:val="7"/>
  </w:num>
  <w:num w:numId="6" w16cid:durableId="1419668604">
    <w:abstractNumId w:val="3"/>
  </w:num>
  <w:num w:numId="7" w16cid:durableId="754278988">
    <w:abstractNumId w:val="2"/>
  </w:num>
  <w:num w:numId="8" w16cid:durableId="2036690379">
    <w:abstractNumId w:val="1"/>
  </w:num>
  <w:num w:numId="9" w16cid:durableId="1920945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A34D6"/>
    <w:rsid w:val="004D3D99"/>
    <w:rsid w:val="006A215A"/>
    <w:rsid w:val="00890864"/>
    <w:rsid w:val="00AA1D8D"/>
    <w:rsid w:val="00B47730"/>
    <w:rsid w:val="00CB0664"/>
    <w:rsid w:val="00E41BD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F5DCEB"/>
  <w14:defaultImageDpi w14:val="300"/>
  <w15:docId w15:val="{4D2B322F-0FDD-46F2-9780-05C4EB4A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2649</Words>
  <Characters>1510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vinnri</cp:lastModifiedBy>
  <cp:revision>2</cp:revision>
  <dcterms:created xsi:type="dcterms:W3CDTF">2026-05-14T10:48:00Z</dcterms:created>
  <dcterms:modified xsi:type="dcterms:W3CDTF">2026-05-14T10:48:00Z</dcterms:modified>
  <cp:category/>
</cp:coreProperties>
</file>